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034" w:rsidRDefault="0093752F" w:rsidP="00905034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b/>
          <w:bCs/>
          <w:sz w:val="24"/>
          <w:szCs w:val="24"/>
        </w:rPr>
        <w:t>Biểu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số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: 0812.N/BNV-VTLT </w:t>
      </w:r>
      <w:r w:rsidR="00905034">
        <w:rPr>
          <w:rFonts w:ascii="Times" w:hAnsi="Times" w:cs="Times"/>
          <w:b/>
          <w:bCs/>
          <w:sz w:val="24"/>
          <w:szCs w:val="24"/>
        </w:rPr>
        <w:tab/>
      </w:r>
      <w:r w:rsidR="00905034">
        <w:rPr>
          <w:rFonts w:ascii="Times" w:hAnsi="Times" w:cs="Times"/>
          <w:b/>
          <w:bCs/>
          <w:sz w:val="24"/>
          <w:szCs w:val="24"/>
        </w:rPr>
        <w:tab/>
      </w:r>
      <w:r w:rsidR="00905034">
        <w:rPr>
          <w:rFonts w:ascii="Times" w:hAnsi="Times" w:cs="Times"/>
          <w:b/>
          <w:bCs/>
          <w:sz w:val="24"/>
          <w:szCs w:val="24"/>
        </w:rPr>
        <w:tab/>
      </w:r>
      <w:r w:rsidR="00905034">
        <w:rPr>
          <w:rFonts w:ascii="Times" w:hAnsi="Times" w:cs="Times"/>
          <w:b/>
          <w:bCs/>
          <w:sz w:val="24"/>
          <w:szCs w:val="24"/>
        </w:rPr>
        <w:tab/>
      </w:r>
      <w:r w:rsidR="00905034">
        <w:rPr>
          <w:rFonts w:ascii="Times" w:hAnsi="Times" w:cs="Times"/>
          <w:b/>
          <w:bCs/>
          <w:sz w:val="24"/>
          <w:szCs w:val="24"/>
        </w:rPr>
        <w:tab/>
      </w:r>
      <w:r w:rsidR="00905034">
        <w:rPr>
          <w:rFonts w:ascii="Times" w:hAnsi="Times" w:cs="Times"/>
          <w:b/>
          <w:bCs/>
          <w:sz w:val="24"/>
          <w:szCs w:val="24"/>
        </w:rPr>
        <w:tab/>
      </w:r>
      <w:proofErr w:type="spellStart"/>
      <w:proofErr w:type="gramStart"/>
      <w:r w:rsidR="00905034">
        <w:rPr>
          <w:rFonts w:ascii="Times" w:hAnsi="Times" w:cs="Times"/>
          <w:sz w:val="24"/>
          <w:szCs w:val="24"/>
        </w:rPr>
        <w:t>Đơn</w:t>
      </w:r>
      <w:proofErr w:type="spellEnd"/>
      <w:proofErr w:type="gramEnd"/>
      <w:r w:rsidR="00905034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905034">
        <w:rPr>
          <w:rFonts w:ascii="Times" w:hAnsi="Times" w:cs="Times"/>
          <w:sz w:val="24"/>
          <w:szCs w:val="24"/>
        </w:rPr>
        <w:t>vị</w:t>
      </w:r>
      <w:proofErr w:type="spellEnd"/>
      <w:r w:rsidR="00905034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905034">
        <w:rPr>
          <w:rFonts w:ascii="Times" w:hAnsi="Times" w:cs="Times"/>
          <w:sz w:val="24"/>
          <w:szCs w:val="24"/>
        </w:rPr>
        <w:t>báo</w:t>
      </w:r>
      <w:proofErr w:type="spellEnd"/>
      <w:r w:rsidR="00905034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905034">
        <w:rPr>
          <w:rFonts w:ascii="Times" w:hAnsi="Times" w:cs="Times"/>
          <w:sz w:val="24"/>
          <w:szCs w:val="24"/>
        </w:rPr>
        <w:t>cáo</w:t>
      </w:r>
      <w:proofErr w:type="spellEnd"/>
      <w:r w:rsidR="00905034">
        <w:rPr>
          <w:rFonts w:ascii="Times" w:hAnsi="Times" w:cs="Times"/>
          <w:sz w:val="24"/>
          <w:szCs w:val="24"/>
        </w:rPr>
        <w:t xml:space="preserve">: </w:t>
      </w:r>
    </w:p>
    <w:p w:rsidR="00E84B47" w:rsidRDefault="0093752F" w:rsidP="00E84B47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Ban </w:t>
      </w:r>
      <w:proofErr w:type="spellStart"/>
      <w:r>
        <w:rPr>
          <w:rFonts w:ascii="Times" w:hAnsi="Times" w:cs="Times"/>
          <w:sz w:val="24"/>
          <w:szCs w:val="24"/>
        </w:rPr>
        <w:t>hành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proofErr w:type="gramStart"/>
      <w:r>
        <w:rPr>
          <w:rFonts w:ascii="Times" w:hAnsi="Times" w:cs="Times"/>
          <w:sz w:val="24"/>
          <w:szCs w:val="24"/>
        </w:rPr>
        <w:t>theo</w:t>
      </w:r>
      <w:proofErr w:type="spellEnd"/>
      <w:proofErr w:type="gram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Thông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tư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số</w:t>
      </w:r>
      <w:proofErr w:type="spellEnd"/>
      <w:r>
        <w:rPr>
          <w:rFonts w:ascii="Times" w:hAnsi="Times" w:cs="Times"/>
          <w:sz w:val="24"/>
          <w:szCs w:val="24"/>
        </w:rPr>
        <w:t xml:space="preserve">  </w:t>
      </w:r>
      <w:r w:rsidR="00E84B47">
        <w:rPr>
          <w:rFonts w:ascii="Times" w:hAnsi="Times" w:cs="Times"/>
          <w:sz w:val="24"/>
          <w:szCs w:val="24"/>
        </w:rPr>
        <w:tab/>
      </w:r>
      <w:r w:rsidR="00E84B47">
        <w:rPr>
          <w:rFonts w:ascii="Times" w:hAnsi="Times" w:cs="Times"/>
          <w:sz w:val="24"/>
          <w:szCs w:val="24"/>
        </w:rPr>
        <w:tab/>
      </w:r>
      <w:r w:rsidR="00E84B47">
        <w:rPr>
          <w:rFonts w:ascii="Times" w:hAnsi="Times" w:cs="Times"/>
          <w:sz w:val="24"/>
          <w:szCs w:val="24"/>
        </w:rPr>
        <w:tab/>
      </w:r>
      <w:r w:rsidR="00E84B47">
        <w:rPr>
          <w:rFonts w:ascii="Times" w:hAnsi="Times" w:cs="Times"/>
          <w:sz w:val="24"/>
          <w:szCs w:val="24"/>
        </w:rPr>
        <w:tab/>
      </w:r>
      <w:r w:rsidR="00E84B47">
        <w:rPr>
          <w:rFonts w:ascii="Times" w:hAnsi="Times" w:cs="Times"/>
          <w:sz w:val="24"/>
          <w:szCs w:val="24"/>
        </w:rPr>
        <w:tab/>
      </w:r>
      <w:r w:rsidR="00E84B47">
        <w:rPr>
          <w:rFonts w:ascii="Times" w:hAnsi="Times" w:cs="Times"/>
          <w:sz w:val="24"/>
          <w:szCs w:val="24"/>
        </w:rPr>
        <w:tab/>
      </w:r>
      <w:r w:rsidR="00E84B47">
        <w:rPr>
          <w:rFonts w:ascii="Times" w:hAnsi="Times" w:cs="Times"/>
          <w:sz w:val="24"/>
          <w:szCs w:val="24"/>
        </w:rPr>
        <w:tab/>
      </w:r>
      <w:proofErr w:type="spellStart"/>
      <w:r w:rsidR="00E84B47">
        <w:rPr>
          <w:rFonts w:ascii="Times" w:hAnsi="Times" w:cs="Times"/>
          <w:sz w:val="24"/>
          <w:szCs w:val="24"/>
        </w:rPr>
        <w:t>Đơn</w:t>
      </w:r>
      <w:proofErr w:type="spellEnd"/>
      <w:r w:rsidR="00E84B4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E84B47">
        <w:rPr>
          <w:rFonts w:ascii="Times" w:hAnsi="Times" w:cs="Times"/>
          <w:sz w:val="24"/>
          <w:szCs w:val="24"/>
        </w:rPr>
        <w:t>vị</w:t>
      </w:r>
      <w:proofErr w:type="spellEnd"/>
      <w:r w:rsidR="00E84B4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E84B47">
        <w:rPr>
          <w:rFonts w:ascii="Times" w:hAnsi="Times" w:cs="Times"/>
          <w:sz w:val="24"/>
          <w:szCs w:val="24"/>
        </w:rPr>
        <w:t>nhận</w:t>
      </w:r>
      <w:proofErr w:type="spellEnd"/>
      <w:r w:rsidR="00E84B4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E84B47">
        <w:rPr>
          <w:rFonts w:ascii="Times" w:hAnsi="Times" w:cs="Times"/>
          <w:sz w:val="24"/>
          <w:szCs w:val="24"/>
        </w:rPr>
        <w:t>báo</w:t>
      </w:r>
      <w:proofErr w:type="spellEnd"/>
      <w:r w:rsidR="00E84B47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E84B47">
        <w:rPr>
          <w:rFonts w:ascii="Times" w:hAnsi="Times" w:cs="Times"/>
          <w:sz w:val="24"/>
          <w:szCs w:val="24"/>
        </w:rPr>
        <w:t>cáo</w:t>
      </w:r>
      <w:proofErr w:type="spellEnd"/>
      <w:r w:rsidR="00E84B47">
        <w:rPr>
          <w:rFonts w:ascii="Times" w:hAnsi="Times" w:cs="Times"/>
          <w:sz w:val="24"/>
          <w:szCs w:val="24"/>
        </w:rPr>
        <w:t xml:space="preserve">:   </w:t>
      </w:r>
    </w:p>
    <w:p w:rsidR="00905034" w:rsidRDefault="0093752F" w:rsidP="00905034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2/2023/TT-BNV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23/3/2023 </w:t>
      </w:r>
      <w:r w:rsidR="00905034">
        <w:rPr>
          <w:rFonts w:ascii="Times" w:hAnsi="Times" w:cs="Times"/>
          <w:sz w:val="24"/>
          <w:szCs w:val="24"/>
        </w:rPr>
        <w:tab/>
      </w:r>
      <w:r w:rsidR="00905034">
        <w:rPr>
          <w:rFonts w:ascii="Times" w:hAnsi="Times" w:cs="Times"/>
          <w:sz w:val="24"/>
          <w:szCs w:val="24"/>
        </w:rPr>
        <w:tab/>
      </w:r>
      <w:r w:rsidR="00905034">
        <w:rPr>
          <w:rFonts w:ascii="Times" w:hAnsi="Times" w:cs="Times"/>
          <w:sz w:val="24"/>
          <w:szCs w:val="24"/>
        </w:rPr>
        <w:t xml:space="preserve"> </w:t>
      </w:r>
    </w:p>
    <w:p w:rsidR="004D456E" w:rsidRDefault="0093752F" w:rsidP="004D456E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nhận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báo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cáo</w:t>
      </w:r>
      <w:proofErr w:type="spellEnd"/>
      <w:r>
        <w:rPr>
          <w:rFonts w:ascii="Times" w:hAnsi="Times" w:cs="Times"/>
          <w:sz w:val="24"/>
          <w:szCs w:val="24"/>
        </w:rPr>
        <w:t xml:space="preserve">: </w:t>
      </w:r>
      <w:proofErr w:type="spellStart"/>
      <w:r w:rsidR="004D456E">
        <w:rPr>
          <w:rFonts w:ascii="Times" w:hAnsi="Times" w:cs="Times"/>
          <w:sz w:val="24"/>
          <w:szCs w:val="24"/>
        </w:rPr>
        <w:t>Ngày</w:t>
      </w:r>
      <w:proofErr w:type="spellEnd"/>
      <w:r w:rsidR="004D456E">
        <w:rPr>
          <w:rFonts w:ascii="Times" w:hAnsi="Times" w:cs="Times"/>
          <w:sz w:val="24"/>
          <w:szCs w:val="24"/>
        </w:rPr>
        <w:t xml:space="preserve"> 15 </w:t>
      </w:r>
      <w:proofErr w:type="spellStart"/>
      <w:r w:rsidR="004D456E">
        <w:rPr>
          <w:rFonts w:ascii="Times" w:hAnsi="Times" w:cs="Times"/>
          <w:sz w:val="24"/>
          <w:szCs w:val="24"/>
        </w:rPr>
        <w:t>tháng</w:t>
      </w:r>
      <w:proofErr w:type="spellEnd"/>
      <w:r w:rsidR="004D456E">
        <w:rPr>
          <w:rFonts w:ascii="Times" w:hAnsi="Times" w:cs="Times"/>
          <w:sz w:val="24"/>
          <w:szCs w:val="24"/>
        </w:rPr>
        <w:t xml:space="preserve"> 3 </w:t>
      </w:r>
      <w:proofErr w:type="spellStart"/>
      <w:r w:rsidR="004D456E">
        <w:rPr>
          <w:rFonts w:ascii="Times" w:hAnsi="Times" w:cs="Times"/>
          <w:sz w:val="24"/>
          <w:szCs w:val="24"/>
        </w:rPr>
        <w:t>nă</w:t>
      </w:r>
      <w:bookmarkStart w:id="0" w:name="_GoBack"/>
      <w:bookmarkEnd w:id="0"/>
      <w:r w:rsidR="004D456E">
        <w:rPr>
          <w:rFonts w:ascii="Times" w:hAnsi="Times" w:cs="Times"/>
          <w:sz w:val="24"/>
          <w:szCs w:val="24"/>
        </w:rPr>
        <w:t>m</w:t>
      </w:r>
      <w:proofErr w:type="spellEnd"/>
      <w:r w:rsidR="004D456E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4D456E">
        <w:rPr>
          <w:rFonts w:ascii="Times" w:hAnsi="Times" w:cs="Times"/>
          <w:sz w:val="24"/>
          <w:szCs w:val="24"/>
        </w:rPr>
        <w:t>sau</w:t>
      </w:r>
      <w:proofErr w:type="spellEnd"/>
      <w:r w:rsidR="004D456E">
        <w:rPr>
          <w:rFonts w:ascii="Times" w:hAnsi="Times" w:cs="Times"/>
          <w:sz w:val="24"/>
          <w:szCs w:val="24"/>
        </w:rPr>
        <w:t xml:space="preserve"> </w:t>
      </w:r>
    </w:p>
    <w:p w:rsidR="00A77B3E" w:rsidRDefault="0093752F" w:rsidP="00905034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 </w:t>
      </w:r>
    </w:p>
    <w:p w:rsidR="00A77B3E" w:rsidRDefault="0093752F" w:rsidP="00AB1F57">
      <w:pPr>
        <w:widowControl w:val="0"/>
        <w:spacing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 xml:space="preserve">KINH PHÍ CHO HOẠT </w:t>
      </w:r>
      <w:proofErr w:type="gramStart"/>
      <w:r>
        <w:rPr>
          <w:rFonts w:ascii="Times" w:hAnsi="Times" w:cs="Times"/>
          <w:b/>
          <w:bCs/>
          <w:sz w:val="24"/>
          <w:szCs w:val="24"/>
        </w:rPr>
        <w:t>ĐỘNG  L</w:t>
      </w:r>
      <w:r w:rsidR="00905034">
        <w:rPr>
          <w:rFonts w:ascii="Times" w:hAnsi="Times" w:cs="Times"/>
          <w:b/>
          <w:bCs/>
          <w:sz w:val="24"/>
          <w:szCs w:val="24"/>
        </w:rPr>
        <w:t>Ư</w:t>
      </w:r>
      <w:r>
        <w:rPr>
          <w:rFonts w:ascii="Times" w:hAnsi="Times" w:cs="Times"/>
          <w:b/>
          <w:bCs/>
          <w:sz w:val="24"/>
          <w:szCs w:val="24"/>
        </w:rPr>
        <w:t>U</w:t>
      </w:r>
      <w:proofErr w:type="gramEnd"/>
      <w:r>
        <w:rPr>
          <w:rFonts w:ascii="Times" w:hAnsi="Times" w:cs="Times"/>
          <w:b/>
          <w:bCs/>
          <w:sz w:val="24"/>
          <w:szCs w:val="24"/>
        </w:rPr>
        <w:t xml:space="preserve"> TRỮ</w:t>
      </w:r>
    </w:p>
    <w:p w:rsidR="00A77B3E" w:rsidRDefault="0093752F" w:rsidP="00905034">
      <w:pPr>
        <w:widowControl w:val="0"/>
        <w:spacing w:line="200" w:lineRule="auto"/>
        <w:jc w:val="center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r>
        <w:rPr>
          <w:rFonts w:ascii="Times" w:hAnsi="Times" w:cs="Times"/>
          <w:sz w:val="24"/>
          <w:szCs w:val="24"/>
        </w:rPr>
        <w:t>…</w:t>
      </w:r>
    </w:p>
    <w:p w:rsidR="00A77B3E" w:rsidRDefault="0093752F" w:rsidP="00905034">
      <w:pPr>
        <w:widowControl w:val="0"/>
        <w:spacing w:line="200" w:lineRule="auto"/>
        <w:ind w:left="7200" w:firstLine="720"/>
        <w:rPr>
          <w:rFonts w:ascii="Times" w:hAnsi="Times" w:cs="Times"/>
          <w:i/>
          <w:iCs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Đơn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vị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tính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Triệu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đồng</w:t>
      </w:r>
      <w:proofErr w:type="spellEnd"/>
    </w:p>
    <w:tbl>
      <w:tblPr>
        <w:tblW w:w="4421" w:type="pct"/>
        <w:tblInd w:w="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0" w:type="dxa"/>
        </w:tblCellMar>
        <w:tblLook w:val="04A0" w:firstRow="1" w:lastRow="0" w:firstColumn="1" w:lastColumn="0" w:noHBand="0" w:noVBand="1"/>
      </w:tblPr>
      <w:tblGrid>
        <w:gridCol w:w="2450"/>
        <w:gridCol w:w="722"/>
        <w:gridCol w:w="1364"/>
        <w:gridCol w:w="1040"/>
        <w:gridCol w:w="1382"/>
        <w:gridCol w:w="1186"/>
        <w:gridCol w:w="888"/>
        <w:gridCol w:w="1317"/>
      </w:tblGrid>
      <w:tr w:rsidR="00AD4D6C" w:rsidTr="005433C6">
        <w:trPr>
          <w:trHeight w:val="466"/>
        </w:trPr>
        <w:tc>
          <w:tcPr>
            <w:tcW w:w="24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7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Mã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58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 w:rsidP="00AD4D6C">
            <w:pPr>
              <w:widowControl w:val="0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Lưu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trữ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Lưu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trữ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lịch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sử</w:t>
            </w:r>
            <w:proofErr w:type="spellEnd"/>
          </w:p>
        </w:tc>
      </w:tr>
      <w:tr w:rsidR="00AD4D6C" w:rsidTr="005433C6">
        <w:trPr>
          <w:trHeight w:val="1390"/>
        </w:trPr>
        <w:tc>
          <w:tcPr>
            <w:tcW w:w="24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 </w:t>
            </w:r>
          </w:p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I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spacing w:line="230" w:lineRule="auto"/>
              <w:ind w:left="150" w:right="80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D4D6C" w:rsidRDefault="00AD4D6C">
            <w:pPr>
              <w:widowControl w:val="0"/>
              <w:spacing w:before="6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II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huyện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4D6C" w:rsidRDefault="00AD4D6C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313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A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 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1=2+…5 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 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3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4 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5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6</w:t>
            </w:r>
          </w:p>
        </w:tc>
      </w:tr>
      <w:tr w:rsidR="00A77B3E" w:rsidTr="00AD4D6C">
        <w:trPr>
          <w:trHeight w:val="463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ind w:left="118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I. Thu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A77B3E" w:rsidTr="00AD4D6C">
        <w:trPr>
          <w:trHeight w:val="466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ind w:left="14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Ngân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sách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02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562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30" w:lineRule="auto"/>
              <w:ind w:left="115" w:right="44" w:firstLine="5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2. Thu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dụng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tài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liệu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03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463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ind w:left="123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3. Thu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khác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04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562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30" w:lineRule="auto"/>
              <w:ind w:left="119" w:right="45" w:hanging="1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II. Chi (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dòng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5 = 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dòng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6 +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dòng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10)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A77B3E" w:rsidTr="00AD4D6C">
        <w:trPr>
          <w:trHeight w:val="562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28" w:lineRule="auto"/>
              <w:ind w:left="115" w:right="44" w:firstLine="26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1. Chi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hoạt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thường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06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466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ind w:left="12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Ngân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sách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07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562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30" w:lineRule="auto"/>
              <w:ind w:left="115" w:right="44" w:hanging="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b)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Từ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dụng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tài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liệu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được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để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08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463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ind w:left="12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c)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Nguồn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khác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09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562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30" w:lineRule="auto"/>
              <w:ind w:left="116" w:right="43" w:firstLine="4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2. Chi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đầu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tư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phát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triển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10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466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Ngân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sách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11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562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30" w:lineRule="auto"/>
              <w:ind w:left="115" w:right="44" w:hanging="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b)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Từ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dụng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tài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liệu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được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để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12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D4D6C">
        <w:trPr>
          <w:trHeight w:val="464"/>
        </w:trPr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ind w:left="12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c)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Nguồn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khác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93752F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13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</w:tbl>
    <w:p w:rsidR="00A77B3E" w:rsidRDefault="00A77B3E">
      <w:pPr>
        <w:widowControl w:val="0"/>
      </w:pPr>
    </w:p>
    <w:p w:rsidR="00A77B3E" w:rsidRDefault="00A77B3E">
      <w:pPr>
        <w:widowControl w:val="0"/>
      </w:pPr>
    </w:p>
    <w:sectPr w:rsidR="00A77B3E">
      <w:pgSz w:w="11900" w:h="16840"/>
      <w:pgMar w:top="398" w:right="120" w:bottom="900" w:left="276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4D456E"/>
    <w:rsid w:val="00905034"/>
    <w:rsid w:val="0093752F"/>
    <w:rsid w:val="00A77B3E"/>
    <w:rsid w:val="00AB1F57"/>
    <w:rsid w:val="00AD4D6C"/>
    <w:rsid w:val="00CA2A55"/>
    <w:rsid w:val="00DF16B6"/>
    <w:rsid w:val="00E8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2023-11-18T10:04:00Z</dcterms:created>
  <dcterms:modified xsi:type="dcterms:W3CDTF">2023-11-18T11:34:00Z</dcterms:modified>
</cp:coreProperties>
</file>